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批次管理记录</w:t>
      </w:r>
    </w:p>
    <w:p>
      <w:r>
        <w:t>记录编号：FM-089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批次号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生产日期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数量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原材料批次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检验结果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去向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表单编号：FM-089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